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42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翰林学院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涂清波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842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制药工艺学（课程设计1周）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(041417—001)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制药211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制药工艺学（课程设计1周）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(041417—001)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制药211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制药工艺学（课程设计1周）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(041417—001)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制药211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电工学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(022510—001)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制药221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电工学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(022510—001)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制药221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